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7347637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1038724" name="aed0c8a0-0d71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5910477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923963" name="e1403b10-0d6f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0683568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843560" name="0eccd84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1545369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953883" name="251816f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095575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0976784" name="45f5a220-0d70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